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Curriculum Vitae (CV)</w:t>
      </w:r>
    </w:p>
    <w:p>
      <w:pPr>
        <w:pStyle w:val="Heading2"/>
      </w:pPr>
      <w:r>
        <w:t>Të dhënat personale</w:t>
      </w:r>
    </w:p>
    <w:p>
      <w:r>
        <w:t>Emri: Jon Zogaj</w:t>
      </w:r>
    </w:p>
    <w:p>
      <w:r>
        <w:t>Telefoni: +38349104604</w:t>
      </w:r>
    </w:p>
    <w:p>
      <w:r>
        <w:t>Email: zogajjonn@gmail.com</w:t>
      </w:r>
    </w:p>
    <w:p>
      <w:r>
        <w:t>Adresa: Veternik, Prishtinë</w:t>
      </w:r>
    </w:p>
    <w:p>
      <w:pPr>
        <w:pStyle w:val="Heading2"/>
      </w:pPr>
      <w:r>
        <w:t>Profili</w:t>
      </w:r>
    </w:p>
    <w:p>
      <w:r>
        <w:t>I aftë në punë, i sjellshëm dhe i interesuar për të mësuar dhe kontribuar në ambient profesional.</w:t>
      </w:r>
    </w:p>
    <w:p>
      <w:pPr>
        <w:pStyle w:val="Heading2"/>
      </w:pPr>
      <w:r>
        <w:t>Arsimi</w:t>
      </w:r>
    </w:p>
    <w:p>
      <w:r>
        <w:t>Gjimnazi "Xhevdet Doda"</w:t>
      </w:r>
    </w:p>
    <w:p>
      <w:pPr>
        <w:pStyle w:val="Heading2"/>
      </w:pPr>
      <w:r>
        <w:t>Përvoja e punës</w:t>
      </w:r>
    </w:p>
    <w:p>
      <w:r>
        <w:t>Shankist – 6 muaj përvojë pune.</w:t>
      </w:r>
    </w:p>
    <w:p>
      <w:pPr>
        <w:pStyle w:val="Heading2"/>
      </w:pPr>
      <w:r>
        <w:t>Aftësitë</w:t>
      </w:r>
    </w:p>
    <w:p>
      <w:r>
        <w:t>• Gjuha shqipe – amtare</w:t>
        <w:br/>
        <w:t>• Gjuha angleze – e përfunduar</w:t>
        <w:br/>
        <w:t>• Komunikim i mirë me klientët</w:t>
        <w:br/>
        <w:t>• Punë në ekip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